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Garage Gross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0950644" name="019d48a3-5c9c-763d-a556-1916aa620c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34577" name="019d48a3-5c9c-763d-a556-1916aa620ce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285471" name="019d4877-687b-7bbe-8fa1-cb0c811bae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30528" name="019d4877-687b-7bbe-8fa1-cb0c811baef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4696397" name="019d488d-e0ef-7b6d-9359-47acef81b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381576" name="019d488d-e0ef-7b6d-9359-47acef81b4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Gross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604378" name="019d4893-416a-7f62-a0ee-3e474f91d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332458" name="019d4893-416a-7f62-a0ee-3e474f91ddf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748240" name="019d48b2-91af-7e8f-9349-8a06e2410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136939" name="019d48b2-91af-7e8f-9349-8a06e24108d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Verkaufsraum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6793648" name="019d48c6-c733-7c72-889b-cdaf90227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362693" name="019d48c6-c733-7c72-889b-cdaf90227bc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363259" name="019d48d3-37c5-744b-b062-121e0768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648105" name="019d48d3-37c5-744b-b062-121e076807a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 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1074057" name="019d48a9-58cb-77c5-ad8b-1553243f4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845063" name="019d48a9-58cb-77c5-ad8b-1553243f47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119301" name="019d4888-eeff-7ecc-9c8b-e13ac4f0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628782" name="019d4888-eeff-7ecc-9c8b-e13ac4f0d5d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824406" name="019d488a-bc98-7395-a0f4-2d776e2fc6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314616" name="019d488a-bc98-7395-a0f4-2d776e2fc60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597920" name="019d48b8-d9b0-7c95-863c-ca37a7a35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54614" name="019d48b8-d9b0-7c95-863c-ca37a7a35a6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Ladenlokal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018518" name="019d48c4-c926-7b72-9c36-688295e9a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10900" name="019d48c4-c926-7b72-9c36-688295e9a9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797517" name="019d4885-d1f8-7b8c-b745-14eb0497e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71389" name="019d4885-d1f8-7b8c-b745-14eb0497e27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880005" name="019d48bc-4b12-73b7-89d6-8a3f618dd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030602" name="019d48bc-4b12-73b7-89d6-8a3f618dd70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144987" name="019d48d0-b767-74dc-bfd1-8e651977d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994610" name="019d48d0-b767-74dc-bfd1-8e651977de4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Unter Treppe 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54913" name="019d487a-09de-7165-8e7a-88882ac6c5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54343" name="019d487a-09de-7165-8e7a-88882ac6c53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046781" name="019d4887-341a-796e-8b7a-eb663cfa6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731786" name="019d4887-341a-796e-8b7a-eb663cfa692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0275033" name="019d4894-e2af-7d18-a1a4-a706b1963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382669" name="019d4894-e2af-7d18-a1a4-a706b1963ae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764807" name="019d48c8-3822-7e3c-940a-982282f45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769744" name="019d48c8-3822-7e3c-940a-982282f459c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072853" name="019d48c1-4419-7ebb-be4d-7872947b9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250204" name="019d48c1-4419-7ebb-be4d-7872947b906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5617413" name="019d489b-5a86-7c38-b62a-752e023cc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662106" name="019d489b-5a86-7c38-b62a-752e023cce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Gross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Decke/Wand 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2564444" name="019d489f-e69c-7844-87c2-3ba3e88fa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484851" name="019d489f-e69c-7844-87c2-3ba3e88fab6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Aussenareal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Bodenbelag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Teerbelag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0654456" name="019d48a5-83c1-7ba8-9ab9-9c8493132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591287" name="019d48a5-83c1-7ba8-9ab9-9c8493132d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Eingang Halle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Holzzement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502182" name="019d48ac-8cbf-7f93-903e-65d6f36b0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09871" name="019d48ac-8cbf-7f93-903e-65d6f36b0a9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5437486" name="019d48b0-2612-723a-856e-c1ad9a28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375364" name="019d48b0-2612-723a-856e-c1ad9a284e9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0344703" name="019d48b5-1d27-7052-a66a-ca4e0df200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014162" name="019d48b5-1d27-7052-a66a-ca4e0df2002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Pausenraum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966397" name="019d48ce-7977-784d-af64-0c089fd67f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68094" name="019d48ce-7977-784d-af64-0c089fd67f0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Pausenraum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9070741" name="019d48ca-f547-7446-8181-8bbc10d97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710399" name="019d48ca-f547-7446-8181-8bbc10d97a5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Garage Gross/klein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Fenster/Garagentor </w:t>
            </w:r>
          </w:p>
        </w:tc>
        <w:tc>
          <w:p>
            <w:pPr>
              <w:spacing w:before="0" w:after="0" w:line="240" w:lineRule="auto"/>
            </w:pPr>
            <w:r>
              <w:t>EG OG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081243" name="019d4878-2cff-7e36-b978-04c670345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01553" name="019d4878-2cff-7e36-b978-04c6703459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EG/OG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EG OG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5394782" name="019d48d6-d23c-703a-9169-5427b011d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67650" name="019d48d6-d23c-703a-9169-5427b011d66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Damen/Herren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WC OG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7348637" name="019d48d5-05ca-7978-ab4b-84bf7d51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87855" name="019d48d5-05ca-7978-ab4b-84bf7d5177c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 Bettlachstraße 140, 2540 Grenchen</w:t>
          </w:r>
        </w:p>
        <w:p>
          <w:pPr>
            <w:spacing w:before="0" w:after="0"/>
          </w:pPr>
          <w:r>
            <w:t>814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